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OG/ 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2663383" name="019d8bfc-09b9-72c1-ad78-9e03a41e9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8512179" name="019d8bfc-09b9-72c1-ad78-9e03a41e9e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9867913" name="019d8bfc-2473-7fd0-80a7-375fae70f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104912" name="019d8bfc-2473-7fd0-80a7-375fae70fb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